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84B1A" w14:textId="4794517D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470B99">
        <w:t>6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70B99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BD2CFE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4</cp:revision>
  <dcterms:created xsi:type="dcterms:W3CDTF">2018-08-07T11:19:00Z</dcterms:created>
  <dcterms:modified xsi:type="dcterms:W3CDTF">2020-12-12T07:50:00Z</dcterms:modified>
</cp:coreProperties>
</file>